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FC8E55" w14:textId="18117EBB" w:rsidR="00017C9B" w:rsidRPr="00196E92" w:rsidRDefault="002F0FB9" w:rsidP="00017C9B">
      <w:pPr>
        <w:pStyle w:val="Titolo1"/>
        <w:spacing w:line="360" w:lineRule="auto"/>
        <w:jc w:val="right"/>
        <w:rPr>
          <w:color w:val="auto"/>
          <w:lang w:val="it-IT"/>
        </w:rPr>
      </w:pPr>
      <w:r w:rsidRPr="00196E92">
        <w:rPr>
          <w:color w:val="auto"/>
          <w:lang w:val="it-IT"/>
        </w:rPr>
        <w:t xml:space="preserve">Allegato </w:t>
      </w:r>
      <w:r w:rsidR="00196E92" w:rsidRPr="00196E92">
        <w:rPr>
          <w:color w:val="auto"/>
          <w:lang w:val="it-IT"/>
        </w:rPr>
        <w:t>5</w:t>
      </w:r>
    </w:p>
    <w:p w14:paraId="6B788A03" w14:textId="01ED5003" w:rsidR="00456BEB" w:rsidRPr="00196E92" w:rsidRDefault="002F0FB9" w:rsidP="00702F4B">
      <w:pPr>
        <w:pStyle w:val="Titolo1"/>
        <w:spacing w:line="360" w:lineRule="auto"/>
        <w:jc w:val="center"/>
        <w:rPr>
          <w:color w:val="auto"/>
          <w:lang w:val="it-IT"/>
        </w:rPr>
      </w:pPr>
      <w:r w:rsidRPr="00196E92">
        <w:rPr>
          <w:color w:val="auto"/>
          <w:lang w:val="it-IT"/>
        </w:rPr>
        <w:t>DICHIARAZIONE SOSTITUTIVA DEL CERTIFICATO DI ISCRIZIONE ALLA CAMERA DI COMMERCIO INDUSTRIA ARTIGIANATO AGRICOLTURA</w:t>
      </w:r>
    </w:p>
    <w:p w14:paraId="0A539658" w14:textId="723788B3" w:rsidR="00456BEB" w:rsidRPr="00196E92" w:rsidRDefault="002F0FB9" w:rsidP="00702F4B">
      <w:pPr>
        <w:spacing w:line="360" w:lineRule="auto"/>
        <w:jc w:val="center"/>
        <w:rPr>
          <w:lang w:val="it-IT"/>
        </w:rPr>
      </w:pPr>
      <w:r w:rsidRPr="00196E92">
        <w:rPr>
          <w:lang w:val="it-IT"/>
        </w:rPr>
        <w:t>(art.46</w:t>
      </w:r>
      <w:r w:rsidR="00196E92">
        <w:rPr>
          <w:lang w:val="it-IT"/>
        </w:rPr>
        <w:t xml:space="preserve"> </w:t>
      </w:r>
      <w:r w:rsidRPr="00196E92">
        <w:rPr>
          <w:lang w:val="it-IT"/>
        </w:rPr>
        <w:t>DPR445/2000)</w:t>
      </w:r>
    </w:p>
    <w:p w14:paraId="3FFBB7F6" w14:textId="3698124C" w:rsidR="00196E92" w:rsidRPr="00196E92" w:rsidRDefault="00196E92" w:rsidP="00AE369C">
      <w:pPr>
        <w:suppressAutoHyphens/>
        <w:ind w:left="1167" w:right="156" w:hanging="1064"/>
        <w:jc w:val="both"/>
        <w:rPr>
          <w:rFonts w:ascii="Times New Roman" w:hAnsi="Times New Roman" w:cs="Times New Roman"/>
          <w:bCs/>
          <w:sz w:val="24"/>
          <w:szCs w:val="24"/>
          <w:lang w:val="it-IT"/>
        </w:rPr>
      </w:pPr>
      <w:r w:rsidRPr="00196E92">
        <w:rPr>
          <w:rFonts w:ascii="Times New Roman" w:hAnsi="Times New Roman" w:cs="Times New Roman"/>
          <w:bCs/>
          <w:sz w:val="24"/>
          <w:szCs w:val="24"/>
          <w:lang w:val="it-IT"/>
        </w:rPr>
        <w:t>CSR Campania 2023-2027 – Scheda d’intervento SRD06 “Investimenti per la prevenzione ed il ripristino del potenziale produttivo agricolo” - Azione 2 - “Investimenti per il ripristino del potenziale produttivo agricolo e zootecnico danneggiato da calamità naturali, eventi climatici avversi assimilabili alle calamità naturali e da eventi catastrofici compresi i danni da organismi nocivi ai vegetali e le epizoozie”</w:t>
      </w:r>
    </w:p>
    <w:p w14:paraId="36CD2505" w14:textId="77777777" w:rsidR="00196E92" w:rsidRPr="00196E92" w:rsidRDefault="00196E92" w:rsidP="00196E92">
      <w:pPr>
        <w:suppressAutoHyphens/>
        <w:ind w:left="1167" w:right="156" w:hanging="1064"/>
        <w:jc w:val="both"/>
        <w:rPr>
          <w:rFonts w:ascii="Times New Roman" w:eastAsia="Verdana" w:hAnsi="Times New Roman" w:cs="Times New Roman"/>
          <w:lang w:val="it-IT" w:eastAsia="ar-SA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135"/>
        <w:gridCol w:w="7827"/>
      </w:tblGrid>
      <w:tr w:rsidR="00017C9B" w:rsidRPr="00017C9B" w14:paraId="4E92BF7F" w14:textId="77777777" w:rsidTr="00702F4B">
        <w:tc>
          <w:tcPr>
            <w:tcW w:w="2135" w:type="dxa"/>
          </w:tcPr>
          <w:p w14:paraId="03B58ACC" w14:textId="77777777" w:rsidR="00456BEB" w:rsidRPr="00017C9B" w:rsidRDefault="002F0FB9" w:rsidP="00017C9B">
            <w:pPr>
              <w:spacing w:line="360" w:lineRule="auto"/>
              <w:jc w:val="both"/>
            </w:pPr>
            <w:r w:rsidRPr="00017C9B">
              <w:t xml:space="preserve">Il/La </w:t>
            </w:r>
            <w:proofErr w:type="spellStart"/>
            <w:r w:rsidRPr="00017C9B">
              <w:t>sottoscritto</w:t>
            </w:r>
            <w:proofErr w:type="spellEnd"/>
            <w:r w:rsidRPr="00017C9B">
              <w:t>/a</w:t>
            </w:r>
          </w:p>
        </w:tc>
        <w:tc>
          <w:tcPr>
            <w:tcW w:w="7827" w:type="dxa"/>
          </w:tcPr>
          <w:p w14:paraId="669A754C" w14:textId="0D54A090" w:rsidR="00456BEB" w:rsidRPr="00017C9B" w:rsidRDefault="00456BEB" w:rsidP="00017C9B">
            <w:pPr>
              <w:spacing w:line="360" w:lineRule="auto"/>
              <w:jc w:val="both"/>
            </w:pPr>
          </w:p>
        </w:tc>
      </w:tr>
      <w:tr w:rsidR="00017C9B" w:rsidRPr="00017C9B" w14:paraId="0ECA2EC3" w14:textId="77777777" w:rsidTr="00702F4B">
        <w:tc>
          <w:tcPr>
            <w:tcW w:w="2135" w:type="dxa"/>
          </w:tcPr>
          <w:p w14:paraId="6EC951A3" w14:textId="77777777" w:rsidR="00456BEB" w:rsidRPr="00017C9B" w:rsidRDefault="002F0FB9" w:rsidP="00017C9B">
            <w:pPr>
              <w:spacing w:line="360" w:lineRule="auto"/>
              <w:jc w:val="both"/>
            </w:pPr>
            <w:proofErr w:type="spellStart"/>
            <w:r w:rsidRPr="00017C9B">
              <w:t>nato</w:t>
            </w:r>
            <w:proofErr w:type="spellEnd"/>
            <w:r w:rsidRPr="00017C9B">
              <w:t>/a il</w:t>
            </w:r>
          </w:p>
        </w:tc>
        <w:tc>
          <w:tcPr>
            <w:tcW w:w="7827" w:type="dxa"/>
          </w:tcPr>
          <w:p w14:paraId="3C4DC6A3" w14:textId="4D881D37" w:rsidR="00456BEB" w:rsidRPr="00017C9B" w:rsidRDefault="00456BEB" w:rsidP="00017C9B">
            <w:pPr>
              <w:spacing w:line="360" w:lineRule="auto"/>
              <w:jc w:val="both"/>
            </w:pPr>
          </w:p>
        </w:tc>
      </w:tr>
      <w:tr w:rsidR="00017C9B" w:rsidRPr="00017C9B" w14:paraId="6712E3EA" w14:textId="77777777" w:rsidTr="00702F4B">
        <w:tc>
          <w:tcPr>
            <w:tcW w:w="2135" w:type="dxa"/>
          </w:tcPr>
          <w:p w14:paraId="7D70B69E" w14:textId="77777777" w:rsidR="00456BEB" w:rsidRPr="00017C9B" w:rsidRDefault="002F0FB9" w:rsidP="00017C9B">
            <w:pPr>
              <w:spacing w:line="360" w:lineRule="auto"/>
              <w:jc w:val="both"/>
            </w:pPr>
            <w:proofErr w:type="spellStart"/>
            <w:r w:rsidRPr="00017C9B">
              <w:t>residente</w:t>
            </w:r>
            <w:proofErr w:type="spellEnd"/>
            <w:r w:rsidRPr="00017C9B">
              <w:t xml:space="preserve"> a</w:t>
            </w:r>
          </w:p>
        </w:tc>
        <w:tc>
          <w:tcPr>
            <w:tcW w:w="7827" w:type="dxa"/>
          </w:tcPr>
          <w:p w14:paraId="681ACC0C" w14:textId="747A6886" w:rsidR="00456BEB" w:rsidRPr="00017C9B" w:rsidRDefault="00456BEB" w:rsidP="00017C9B">
            <w:pPr>
              <w:spacing w:line="360" w:lineRule="auto"/>
              <w:jc w:val="both"/>
            </w:pPr>
          </w:p>
        </w:tc>
      </w:tr>
      <w:tr w:rsidR="00017C9B" w:rsidRPr="00017C9B" w14:paraId="41E36775" w14:textId="77777777" w:rsidTr="00702F4B">
        <w:tc>
          <w:tcPr>
            <w:tcW w:w="2135" w:type="dxa"/>
          </w:tcPr>
          <w:p w14:paraId="2827E5F9" w14:textId="4FD333E3" w:rsidR="00017C9B" w:rsidRPr="00017C9B" w:rsidRDefault="00017C9B" w:rsidP="00017C9B">
            <w:pPr>
              <w:spacing w:line="360" w:lineRule="auto"/>
              <w:jc w:val="both"/>
            </w:pPr>
            <w:r w:rsidRPr="00017C9B">
              <w:t>Via/Piazza</w:t>
            </w:r>
          </w:p>
        </w:tc>
        <w:tc>
          <w:tcPr>
            <w:tcW w:w="7827" w:type="dxa"/>
          </w:tcPr>
          <w:p w14:paraId="1DAE46EB" w14:textId="77777777" w:rsidR="00017C9B" w:rsidRPr="00017C9B" w:rsidRDefault="00017C9B" w:rsidP="00017C9B">
            <w:pPr>
              <w:spacing w:line="360" w:lineRule="auto"/>
              <w:jc w:val="both"/>
            </w:pPr>
          </w:p>
        </w:tc>
      </w:tr>
      <w:tr w:rsidR="00017C9B" w:rsidRPr="00017C9B" w14:paraId="4170D9D7" w14:textId="77777777" w:rsidTr="00702F4B">
        <w:tc>
          <w:tcPr>
            <w:tcW w:w="2135" w:type="dxa"/>
          </w:tcPr>
          <w:p w14:paraId="5ABE7600" w14:textId="6A8E9378" w:rsidR="00456BEB" w:rsidRPr="00017C9B" w:rsidRDefault="00017C9B" w:rsidP="00017C9B">
            <w:pPr>
              <w:spacing w:line="360" w:lineRule="auto"/>
              <w:jc w:val="both"/>
            </w:pPr>
            <w:proofErr w:type="spellStart"/>
            <w:r w:rsidRPr="00017C9B">
              <w:t>Codice</w:t>
            </w:r>
            <w:proofErr w:type="spellEnd"/>
            <w:r w:rsidRPr="00017C9B">
              <w:t xml:space="preserve"> </w:t>
            </w:r>
            <w:proofErr w:type="spellStart"/>
            <w:r w:rsidRPr="00017C9B">
              <w:t>fiscale</w:t>
            </w:r>
            <w:proofErr w:type="spellEnd"/>
          </w:p>
        </w:tc>
        <w:tc>
          <w:tcPr>
            <w:tcW w:w="7827" w:type="dxa"/>
          </w:tcPr>
          <w:p w14:paraId="57C1D0B7" w14:textId="1708CD73" w:rsidR="00456BEB" w:rsidRPr="00017C9B" w:rsidRDefault="00456BEB" w:rsidP="00017C9B">
            <w:pPr>
              <w:spacing w:line="360" w:lineRule="auto"/>
              <w:jc w:val="both"/>
            </w:pPr>
          </w:p>
        </w:tc>
      </w:tr>
      <w:tr w:rsidR="00017C9B" w:rsidRPr="00017C9B" w14:paraId="5D6A34BB" w14:textId="77777777" w:rsidTr="00702F4B">
        <w:tc>
          <w:tcPr>
            <w:tcW w:w="2135" w:type="dxa"/>
          </w:tcPr>
          <w:p w14:paraId="2161F363" w14:textId="77777777" w:rsidR="00456BEB" w:rsidRPr="00017C9B" w:rsidRDefault="002F0FB9" w:rsidP="00017C9B">
            <w:pPr>
              <w:spacing w:line="360" w:lineRule="auto"/>
              <w:jc w:val="both"/>
            </w:pPr>
            <w:proofErr w:type="spellStart"/>
            <w:r w:rsidRPr="00017C9B">
              <w:t>nella</w:t>
            </w:r>
            <w:proofErr w:type="spellEnd"/>
            <w:r w:rsidRPr="00017C9B">
              <w:t xml:space="preserve"> </w:t>
            </w:r>
            <w:proofErr w:type="spellStart"/>
            <w:r w:rsidRPr="00017C9B">
              <w:t>sua</w:t>
            </w:r>
            <w:proofErr w:type="spellEnd"/>
            <w:r w:rsidRPr="00017C9B">
              <w:t xml:space="preserve"> </w:t>
            </w:r>
            <w:proofErr w:type="spellStart"/>
            <w:r w:rsidRPr="00017C9B">
              <w:t>qualità</w:t>
            </w:r>
            <w:proofErr w:type="spellEnd"/>
            <w:r w:rsidRPr="00017C9B">
              <w:t xml:space="preserve"> di</w:t>
            </w:r>
          </w:p>
        </w:tc>
        <w:tc>
          <w:tcPr>
            <w:tcW w:w="7827" w:type="dxa"/>
          </w:tcPr>
          <w:p w14:paraId="45C2CE1E" w14:textId="47BE767D" w:rsidR="00456BEB" w:rsidRPr="00017C9B" w:rsidRDefault="00456BEB" w:rsidP="00017C9B">
            <w:pPr>
              <w:spacing w:line="360" w:lineRule="auto"/>
              <w:jc w:val="both"/>
            </w:pPr>
          </w:p>
        </w:tc>
      </w:tr>
      <w:tr w:rsidR="00017C9B" w:rsidRPr="00017C9B" w14:paraId="0763DD84" w14:textId="77777777" w:rsidTr="00702F4B">
        <w:tc>
          <w:tcPr>
            <w:tcW w:w="2135" w:type="dxa"/>
          </w:tcPr>
          <w:p w14:paraId="4E75CFFC" w14:textId="77777777" w:rsidR="00456BEB" w:rsidRPr="00017C9B" w:rsidRDefault="002F0FB9" w:rsidP="00017C9B">
            <w:pPr>
              <w:spacing w:line="360" w:lineRule="auto"/>
              <w:jc w:val="both"/>
            </w:pPr>
            <w:proofErr w:type="spellStart"/>
            <w:r w:rsidRPr="00017C9B">
              <w:t>dell’Impresa</w:t>
            </w:r>
            <w:proofErr w:type="spellEnd"/>
          </w:p>
        </w:tc>
        <w:tc>
          <w:tcPr>
            <w:tcW w:w="7827" w:type="dxa"/>
          </w:tcPr>
          <w:p w14:paraId="18B8DF86" w14:textId="70D47EB6" w:rsidR="00456BEB" w:rsidRPr="00017C9B" w:rsidRDefault="00456BEB" w:rsidP="00017C9B">
            <w:pPr>
              <w:spacing w:line="360" w:lineRule="auto"/>
              <w:jc w:val="both"/>
            </w:pPr>
          </w:p>
        </w:tc>
      </w:tr>
    </w:tbl>
    <w:p w14:paraId="3466EE7E" w14:textId="77777777" w:rsidR="00456BEB" w:rsidRPr="00017C9B" w:rsidRDefault="002F0FB9" w:rsidP="00702F4B">
      <w:pPr>
        <w:pStyle w:val="Titolo2"/>
        <w:spacing w:line="360" w:lineRule="auto"/>
        <w:jc w:val="center"/>
        <w:rPr>
          <w:color w:val="auto"/>
        </w:rPr>
      </w:pPr>
      <w:r w:rsidRPr="00017C9B">
        <w:rPr>
          <w:color w:val="auto"/>
        </w:rPr>
        <w:t>DICHIARA</w:t>
      </w:r>
    </w:p>
    <w:p w14:paraId="6BD8350F" w14:textId="3E13344E" w:rsidR="00456BEB" w:rsidRPr="00196E92" w:rsidRDefault="002F0FB9" w:rsidP="00017C9B">
      <w:pPr>
        <w:spacing w:line="360" w:lineRule="auto"/>
        <w:jc w:val="both"/>
        <w:rPr>
          <w:lang w:val="it-IT"/>
        </w:rPr>
      </w:pPr>
      <w:r w:rsidRPr="00196E92">
        <w:rPr>
          <w:lang w:val="it-IT"/>
        </w:rPr>
        <w:t xml:space="preserve">che l’Impresa è iscritta nel Registro delle Imprese di _______________ con il numero Repertorio Economico Amministrativo </w:t>
      </w:r>
      <w:r w:rsidR="00017C9B" w:rsidRPr="00196E92">
        <w:rPr>
          <w:lang w:val="it-IT"/>
        </w:rPr>
        <w:t>______________________________</w:t>
      </w:r>
    </w:p>
    <w:p w14:paraId="60785FC2" w14:textId="4BB29FE2" w:rsidR="00456BEB" w:rsidRPr="00196E92" w:rsidRDefault="002F0FB9" w:rsidP="00017C9B">
      <w:pPr>
        <w:spacing w:line="360" w:lineRule="auto"/>
        <w:jc w:val="both"/>
        <w:rPr>
          <w:lang w:val="it-IT"/>
        </w:rPr>
      </w:pPr>
      <w:r w:rsidRPr="00196E92">
        <w:rPr>
          <w:lang w:val="it-IT"/>
        </w:rPr>
        <w:t xml:space="preserve">Denominazione: </w:t>
      </w:r>
      <w:r w:rsidR="00017C9B" w:rsidRPr="00196E92">
        <w:rPr>
          <w:lang w:val="it-IT"/>
        </w:rPr>
        <w:t>______________________________</w:t>
      </w:r>
    </w:p>
    <w:p w14:paraId="04FE711E" w14:textId="5CACF8ED" w:rsidR="00456BEB" w:rsidRPr="00196E92" w:rsidRDefault="002F0FB9" w:rsidP="00017C9B">
      <w:pPr>
        <w:spacing w:line="360" w:lineRule="auto"/>
        <w:jc w:val="both"/>
        <w:rPr>
          <w:lang w:val="it-IT"/>
        </w:rPr>
      </w:pPr>
      <w:r w:rsidRPr="00196E92">
        <w:rPr>
          <w:lang w:val="it-IT"/>
        </w:rPr>
        <w:t xml:space="preserve">Forma giuridica: </w:t>
      </w:r>
      <w:r w:rsidR="00017C9B" w:rsidRPr="00196E92">
        <w:rPr>
          <w:lang w:val="it-IT"/>
        </w:rPr>
        <w:t>______________________________</w:t>
      </w:r>
    </w:p>
    <w:p w14:paraId="304644FF" w14:textId="2CCFB7D0" w:rsidR="00456BEB" w:rsidRPr="00196E92" w:rsidRDefault="002F0FB9" w:rsidP="00017C9B">
      <w:pPr>
        <w:spacing w:line="360" w:lineRule="auto"/>
        <w:jc w:val="both"/>
        <w:rPr>
          <w:lang w:val="it-IT"/>
        </w:rPr>
      </w:pPr>
      <w:r w:rsidRPr="00196E92">
        <w:rPr>
          <w:lang w:val="it-IT"/>
        </w:rPr>
        <w:t xml:space="preserve">Sede: </w:t>
      </w:r>
      <w:r w:rsidR="00017C9B" w:rsidRPr="00196E92">
        <w:rPr>
          <w:lang w:val="it-IT"/>
        </w:rPr>
        <w:t>______________________________</w:t>
      </w:r>
    </w:p>
    <w:p w14:paraId="12D1ADDA" w14:textId="11B127A2" w:rsidR="00456BEB" w:rsidRPr="00196E92" w:rsidRDefault="002F0FB9" w:rsidP="00017C9B">
      <w:pPr>
        <w:spacing w:line="360" w:lineRule="auto"/>
        <w:jc w:val="both"/>
        <w:rPr>
          <w:lang w:val="it-IT"/>
        </w:rPr>
      </w:pPr>
      <w:r w:rsidRPr="00196E92">
        <w:rPr>
          <w:lang w:val="it-IT"/>
        </w:rPr>
        <w:t xml:space="preserve">Sedi secondarie e Unità locali: </w:t>
      </w:r>
      <w:r w:rsidR="00017C9B" w:rsidRPr="00196E92">
        <w:rPr>
          <w:lang w:val="it-IT"/>
        </w:rPr>
        <w:t>______________________________</w:t>
      </w:r>
    </w:p>
    <w:p w14:paraId="1107350D" w14:textId="3B86D930" w:rsidR="00456BEB" w:rsidRPr="00196E92" w:rsidRDefault="002F0FB9" w:rsidP="00017C9B">
      <w:pPr>
        <w:spacing w:line="360" w:lineRule="auto"/>
        <w:jc w:val="both"/>
        <w:rPr>
          <w:lang w:val="it-IT"/>
        </w:rPr>
      </w:pPr>
      <w:r w:rsidRPr="00196E92">
        <w:rPr>
          <w:lang w:val="it-IT"/>
        </w:rPr>
        <w:lastRenderedPageBreak/>
        <w:t xml:space="preserve">Codice Fiscale: </w:t>
      </w:r>
      <w:r w:rsidR="00017C9B" w:rsidRPr="00196E92">
        <w:rPr>
          <w:lang w:val="it-IT"/>
        </w:rPr>
        <w:t>______________________________</w:t>
      </w:r>
    </w:p>
    <w:p w14:paraId="5C8AF7AE" w14:textId="1D05963E" w:rsidR="00456BEB" w:rsidRDefault="002F0FB9" w:rsidP="00017C9B">
      <w:pPr>
        <w:spacing w:line="360" w:lineRule="auto"/>
        <w:jc w:val="both"/>
        <w:rPr>
          <w:lang w:val="it-IT"/>
        </w:rPr>
      </w:pPr>
      <w:r w:rsidRPr="00196E92">
        <w:rPr>
          <w:lang w:val="it-IT"/>
        </w:rPr>
        <w:t xml:space="preserve">Data di costituzione: </w:t>
      </w:r>
      <w:r w:rsidR="00017C9B" w:rsidRPr="00196E92">
        <w:rPr>
          <w:lang w:val="it-IT"/>
        </w:rPr>
        <w:t>______________________________</w:t>
      </w:r>
    </w:p>
    <w:p w14:paraId="2B6C4654" w14:textId="47EDA86B" w:rsidR="003E2D48" w:rsidRPr="00196E92" w:rsidRDefault="003E2D48" w:rsidP="00017C9B">
      <w:pPr>
        <w:spacing w:line="360" w:lineRule="auto"/>
        <w:jc w:val="both"/>
        <w:rPr>
          <w:lang w:val="it-IT"/>
        </w:rPr>
      </w:pPr>
      <w:r>
        <w:rPr>
          <w:lang w:val="it-IT"/>
        </w:rPr>
        <w:t>Data di iscrizione CCIAA___________________________</w:t>
      </w:r>
    </w:p>
    <w:p w14:paraId="5A4CC4BF" w14:textId="77777777" w:rsidR="00456BEB" w:rsidRPr="00196E92" w:rsidRDefault="002F0FB9" w:rsidP="00017C9B">
      <w:pPr>
        <w:spacing w:line="360" w:lineRule="auto"/>
        <w:jc w:val="both"/>
        <w:rPr>
          <w:b/>
          <w:bCs/>
          <w:lang w:val="it-IT"/>
        </w:rPr>
      </w:pPr>
      <w:r w:rsidRPr="00196E92">
        <w:rPr>
          <w:b/>
          <w:bCs/>
          <w:lang w:val="it-IT"/>
        </w:rPr>
        <w:t>CONSIGLIO DI AMMINISTRAZIONE</w:t>
      </w:r>
    </w:p>
    <w:p w14:paraId="4E24BADD" w14:textId="0C8233C6" w:rsidR="00456BEB" w:rsidRPr="00196E92" w:rsidRDefault="002F0FB9" w:rsidP="00017C9B">
      <w:pPr>
        <w:spacing w:line="360" w:lineRule="auto"/>
        <w:jc w:val="both"/>
        <w:rPr>
          <w:lang w:val="it-IT"/>
        </w:rPr>
      </w:pPr>
      <w:r w:rsidRPr="00196E92">
        <w:rPr>
          <w:lang w:val="it-IT"/>
        </w:rPr>
        <w:t xml:space="preserve">Numero componenti in carica: </w:t>
      </w:r>
      <w:r w:rsidR="00017C9B" w:rsidRPr="00196E92">
        <w:rPr>
          <w:lang w:val="it-IT"/>
        </w:rPr>
        <w:t>______________________________</w:t>
      </w:r>
    </w:p>
    <w:p w14:paraId="72218434" w14:textId="77777777" w:rsidR="00456BEB" w:rsidRPr="00196E92" w:rsidRDefault="002F0FB9" w:rsidP="00017C9B">
      <w:pPr>
        <w:spacing w:line="360" w:lineRule="auto"/>
        <w:jc w:val="both"/>
        <w:rPr>
          <w:b/>
          <w:bCs/>
          <w:lang w:val="it-IT"/>
        </w:rPr>
      </w:pPr>
      <w:r w:rsidRPr="00196E92">
        <w:rPr>
          <w:b/>
          <w:bCs/>
          <w:lang w:val="it-IT"/>
        </w:rPr>
        <w:t>PROCURATORI E PROCURATORI SPECIALI</w:t>
      </w:r>
    </w:p>
    <w:p w14:paraId="0AD9A984" w14:textId="438FE90A" w:rsidR="00456BEB" w:rsidRPr="00196E92" w:rsidRDefault="002F0FB9" w:rsidP="00017C9B">
      <w:pPr>
        <w:spacing w:line="360" w:lineRule="auto"/>
        <w:jc w:val="both"/>
        <w:rPr>
          <w:lang w:val="it-IT"/>
        </w:rPr>
      </w:pPr>
      <w:r w:rsidRPr="00196E92">
        <w:rPr>
          <w:lang w:val="it-IT"/>
        </w:rPr>
        <w:t xml:space="preserve">Numero componenti in carica: </w:t>
      </w:r>
      <w:r w:rsidR="00017C9B" w:rsidRPr="00196E92">
        <w:rPr>
          <w:lang w:val="it-IT"/>
        </w:rPr>
        <w:t>______________________________</w:t>
      </w:r>
    </w:p>
    <w:p w14:paraId="5B48F2B6" w14:textId="77777777" w:rsidR="00456BEB" w:rsidRPr="00196E92" w:rsidRDefault="002F0FB9" w:rsidP="00017C9B">
      <w:pPr>
        <w:spacing w:line="360" w:lineRule="auto"/>
        <w:jc w:val="both"/>
        <w:rPr>
          <w:b/>
          <w:bCs/>
          <w:lang w:val="it-IT"/>
        </w:rPr>
      </w:pPr>
      <w:r w:rsidRPr="00196E92">
        <w:rPr>
          <w:b/>
          <w:bCs/>
          <w:lang w:val="it-IT"/>
        </w:rPr>
        <w:t>COLLEGIO SINDACALE</w:t>
      </w:r>
    </w:p>
    <w:p w14:paraId="18940E14" w14:textId="30B6CED7" w:rsidR="00456BEB" w:rsidRPr="00196E92" w:rsidRDefault="002F0FB9" w:rsidP="00017C9B">
      <w:pPr>
        <w:spacing w:line="360" w:lineRule="auto"/>
        <w:jc w:val="both"/>
        <w:rPr>
          <w:lang w:val="it-IT"/>
        </w:rPr>
      </w:pPr>
      <w:r w:rsidRPr="00196E92">
        <w:rPr>
          <w:lang w:val="it-IT"/>
        </w:rPr>
        <w:t xml:space="preserve">Numero sindaci effettivi: </w:t>
      </w:r>
      <w:r w:rsidR="00017C9B" w:rsidRPr="00196E92">
        <w:rPr>
          <w:lang w:val="it-IT"/>
        </w:rPr>
        <w:t>______________________________</w:t>
      </w:r>
    </w:p>
    <w:p w14:paraId="02ECE691" w14:textId="106F71B7" w:rsidR="00456BEB" w:rsidRPr="00196E92" w:rsidRDefault="002F0FB9" w:rsidP="00017C9B">
      <w:pPr>
        <w:spacing w:line="360" w:lineRule="auto"/>
        <w:jc w:val="both"/>
        <w:rPr>
          <w:lang w:val="it-IT"/>
        </w:rPr>
      </w:pPr>
      <w:r w:rsidRPr="00196E92">
        <w:rPr>
          <w:lang w:val="it-IT"/>
        </w:rPr>
        <w:t xml:space="preserve">Numero sindaci supplenti: </w:t>
      </w:r>
      <w:r w:rsidR="00017C9B" w:rsidRPr="00196E92">
        <w:rPr>
          <w:lang w:val="it-IT"/>
        </w:rPr>
        <w:t>______________________________</w:t>
      </w:r>
    </w:p>
    <w:p w14:paraId="01CDE891" w14:textId="77777777" w:rsidR="00702F4B" w:rsidRPr="00196E92" w:rsidRDefault="002F0FB9" w:rsidP="00017C9B">
      <w:pPr>
        <w:spacing w:line="360" w:lineRule="auto"/>
        <w:rPr>
          <w:lang w:val="it-IT"/>
        </w:rPr>
      </w:pPr>
      <w:r w:rsidRPr="00196E92">
        <w:rPr>
          <w:b/>
          <w:bCs/>
          <w:lang w:val="it-IT"/>
        </w:rPr>
        <w:t>OGGETTO SOCIALE:</w:t>
      </w:r>
      <w:r w:rsidRPr="00196E92">
        <w:rPr>
          <w:lang w:val="it-IT"/>
        </w:rPr>
        <w:t xml:space="preserve"> </w:t>
      </w:r>
      <w:r w:rsidR="00017C9B" w:rsidRPr="00196E92">
        <w:rPr>
          <w:lang w:val="it-I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02F4B" w:rsidRPr="00196E92">
        <w:rPr>
          <w:lang w:val="it-IT"/>
        </w:rPr>
        <w:t>_________________________________________________________________________________________________________________________________</w:t>
      </w:r>
    </w:p>
    <w:p w14:paraId="5555FF39" w14:textId="06BC5322" w:rsidR="00456BEB" w:rsidRPr="00196E92" w:rsidRDefault="00017C9B" w:rsidP="00017C9B">
      <w:pPr>
        <w:spacing w:line="360" w:lineRule="auto"/>
        <w:rPr>
          <w:lang w:val="it-IT"/>
        </w:rPr>
      </w:pPr>
      <w:r w:rsidRPr="00196E92">
        <w:rPr>
          <w:lang w:val="it-IT"/>
        </w:rPr>
        <w:t xml:space="preserve"> </w:t>
      </w:r>
    </w:p>
    <w:p w14:paraId="5F2D108A" w14:textId="77777777" w:rsidR="00456BEB" w:rsidRPr="00196E92" w:rsidRDefault="002F0FB9" w:rsidP="00017C9B">
      <w:pPr>
        <w:spacing w:line="360" w:lineRule="auto"/>
        <w:jc w:val="both"/>
        <w:rPr>
          <w:b/>
          <w:bCs/>
          <w:lang w:val="it-IT"/>
        </w:rPr>
      </w:pPr>
      <w:r w:rsidRPr="00196E92">
        <w:rPr>
          <w:b/>
          <w:bCs/>
          <w:lang w:val="it-IT"/>
        </w:rPr>
        <w:t>COMPONENTI DEL CONSIGLIO DI AMMINISTRAZIONE (Presidente del C.d.A., Amministratore Delegato e Consiglieri)</w:t>
      </w:r>
    </w:p>
    <w:p w14:paraId="5EE05F03" w14:textId="43BC3AC1" w:rsidR="00456BEB" w:rsidRPr="00196E92" w:rsidRDefault="002F0FB9" w:rsidP="00017C9B">
      <w:pPr>
        <w:spacing w:line="360" w:lineRule="auto"/>
        <w:jc w:val="both"/>
        <w:rPr>
          <w:lang w:val="it-IT"/>
        </w:rPr>
      </w:pPr>
      <w:r w:rsidRPr="00196E92">
        <w:rPr>
          <w:lang w:val="it-IT"/>
        </w:rPr>
        <w:t xml:space="preserve">Nome </w:t>
      </w:r>
      <w:r w:rsidR="00017C9B" w:rsidRPr="00196E92">
        <w:rPr>
          <w:lang w:val="it-IT"/>
        </w:rPr>
        <w:t>______________________________</w:t>
      </w:r>
      <w:r w:rsidRPr="00196E92">
        <w:rPr>
          <w:lang w:val="it-IT"/>
        </w:rPr>
        <w:t xml:space="preserve"> Cognome </w:t>
      </w:r>
      <w:r w:rsidR="00017C9B" w:rsidRPr="00196E92">
        <w:rPr>
          <w:lang w:val="it-IT"/>
        </w:rPr>
        <w:t>______________________________</w:t>
      </w:r>
      <w:r w:rsidRPr="00196E92">
        <w:rPr>
          <w:lang w:val="it-IT"/>
        </w:rPr>
        <w:t xml:space="preserve"> Luogo e data di nascita </w:t>
      </w:r>
      <w:r w:rsidR="00017C9B" w:rsidRPr="00196E92">
        <w:rPr>
          <w:lang w:val="it-IT"/>
        </w:rPr>
        <w:t>______________________________</w:t>
      </w:r>
      <w:r w:rsidRPr="00196E92">
        <w:rPr>
          <w:lang w:val="it-IT"/>
        </w:rPr>
        <w:t xml:space="preserve"> Residenza </w:t>
      </w:r>
      <w:r w:rsidR="00017C9B" w:rsidRPr="00196E92">
        <w:rPr>
          <w:lang w:val="it-IT"/>
        </w:rPr>
        <w:t>______________________________</w:t>
      </w:r>
      <w:r w:rsidRPr="00196E92">
        <w:rPr>
          <w:lang w:val="it-IT"/>
        </w:rPr>
        <w:t xml:space="preserve"> Codice Fiscale </w:t>
      </w:r>
      <w:r w:rsidR="00017C9B" w:rsidRPr="00196E92">
        <w:rPr>
          <w:lang w:val="it-IT"/>
        </w:rPr>
        <w:t>______________________________</w:t>
      </w:r>
    </w:p>
    <w:p w14:paraId="52F2500C" w14:textId="1C2A4CD4" w:rsidR="00017C9B" w:rsidRPr="00196E92" w:rsidRDefault="00017C9B" w:rsidP="00017C9B">
      <w:pPr>
        <w:spacing w:line="360" w:lineRule="auto"/>
        <w:jc w:val="both"/>
        <w:rPr>
          <w:lang w:val="it-IT"/>
        </w:rPr>
      </w:pPr>
      <w:r w:rsidRPr="00196E92">
        <w:rPr>
          <w:lang w:val="it-IT"/>
        </w:rPr>
        <w:lastRenderedPageBreak/>
        <w:t>Nome ______________________________ Cognome ______________________________ Luogo e data di nascita ______________________________ Residenza ______________________________ Codice Fiscale ______________________________</w:t>
      </w:r>
    </w:p>
    <w:p w14:paraId="143C8446" w14:textId="6F5D91B3" w:rsidR="00017C9B" w:rsidRPr="00196E92" w:rsidRDefault="00017C9B" w:rsidP="00017C9B">
      <w:pPr>
        <w:spacing w:line="360" w:lineRule="auto"/>
        <w:jc w:val="both"/>
        <w:rPr>
          <w:lang w:val="it-IT"/>
        </w:rPr>
      </w:pPr>
      <w:r w:rsidRPr="00196E92">
        <w:rPr>
          <w:lang w:val="it-IT"/>
        </w:rPr>
        <w:t>Nome ______________________________ Cognome ______________________________ Luogo e data di nascita ______________________________ Residenza ______________________________ Codice Fiscale ______________________________</w:t>
      </w:r>
    </w:p>
    <w:p w14:paraId="1B56FAB6" w14:textId="77777777" w:rsidR="00702F4B" w:rsidRPr="00196E92" w:rsidRDefault="00702F4B" w:rsidP="00017C9B">
      <w:pPr>
        <w:spacing w:line="360" w:lineRule="auto"/>
        <w:jc w:val="both"/>
        <w:rPr>
          <w:b/>
          <w:bCs/>
          <w:lang w:val="it-IT"/>
        </w:rPr>
      </w:pPr>
    </w:p>
    <w:p w14:paraId="60A9F0F8" w14:textId="619E9214" w:rsidR="00456BEB" w:rsidRPr="00196E92" w:rsidRDefault="002F0FB9" w:rsidP="00017C9B">
      <w:pPr>
        <w:spacing w:line="360" w:lineRule="auto"/>
        <w:jc w:val="both"/>
        <w:rPr>
          <w:b/>
          <w:bCs/>
          <w:lang w:val="it-IT"/>
        </w:rPr>
      </w:pPr>
      <w:r w:rsidRPr="00196E92">
        <w:rPr>
          <w:b/>
          <w:bCs/>
          <w:lang w:val="it-IT"/>
        </w:rPr>
        <w:t>PROCURATORI E PROCURATORI SPECIALI (OVE PREVISTI)</w:t>
      </w:r>
    </w:p>
    <w:p w14:paraId="728E5619" w14:textId="68A113B6" w:rsidR="00456BEB" w:rsidRPr="00196E92" w:rsidRDefault="002F0FB9" w:rsidP="00017C9B">
      <w:pPr>
        <w:spacing w:line="360" w:lineRule="auto"/>
        <w:jc w:val="both"/>
        <w:rPr>
          <w:lang w:val="it-IT"/>
        </w:rPr>
      </w:pPr>
      <w:r w:rsidRPr="00196E92">
        <w:rPr>
          <w:lang w:val="it-IT"/>
        </w:rPr>
        <w:t xml:space="preserve">Nome </w:t>
      </w:r>
      <w:r w:rsidR="00017C9B" w:rsidRPr="00196E92">
        <w:rPr>
          <w:lang w:val="it-IT"/>
        </w:rPr>
        <w:t>______________________________</w:t>
      </w:r>
      <w:r w:rsidRPr="00196E92">
        <w:rPr>
          <w:lang w:val="it-IT"/>
        </w:rPr>
        <w:t xml:space="preserve"> Cognome </w:t>
      </w:r>
      <w:r w:rsidR="00017C9B" w:rsidRPr="00196E92">
        <w:rPr>
          <w:lang w:val="it-IT"/>
        </w:rPr>
        <w:t>______________________________</w:t>
      </w:r>
      <w:r w:rsidRPr="00196E92">
        <w:rPr>
          <w:lang w:val="it-IT"/>
        </w:rPr>
        <w:t xml:space="preserve"> Luogo e data di nascita </w:t>
      </w:r>
      <w:r w:rsidR="00017C9B" w:rsidRPr="00196E92">
        <w:rPr>
          <w:lang w:val="it-IT"/>
        </w:rPr>
        <w:t>______________________________</w:t>
      </w:r>
      <w:r w:rsidRPr="00196E92">
        <w:rPr>
          <w:lang w:val="it-IT"/>
        </w:rPr>
        <w:t xml:space="preserve"> Residenza </w:t>
      </w:r>
      <w:r w:rsidR="00017C9B" w:rsidRPr="00196E92">
        <w:rPr>
          <w:lang w:val="it-IT"/>
        </w:rPr>
        <w:t>______________________________</w:t>
      </w:r>
      <w:r w:rsidRPr="00196E92">
        <w:rPr>
          <w:lang w:val="it-IT"/>
        </w:rPr>
        <w:t xml:space="preserve"> Codice Fiscale </w:t>
      </w:r>
      <w:r w:rsidR="00017C9B" w:rsidRPr="00196E92">
        <w:rPr>
          <w:lang w:val="it-IT"/>
        </w:rPr>
        <w:t>______________________________</w:t>
      </w:r>
    </w:p>
    <w:p w14:paraId="74373196" w14:textId="7865C730" w:rsidR="00017C9B" w:rsidRPr="00196E92" w:rsidRDefault="00017C9B" w:rsidP="00017C9B">
      <w:pPr>
        <w:spacing w:line="360" w:lineRule="auto"/>
        <w:jc w:val="both"/>
        <w:rPr>
          <w:lang w:val="it-IT"/>
        </w:rPr>
      </w:pPr>
      <w:r w:rsidRPr="00196E92">
        <w:rPr>
          <w:lang w:val="it-IT"/>
        </w:rPr>
        <w:t>Nome ______________________________ Cognome ______________________________ Luogo e data di nascita ______________________________ Residenza ______________________________ Codice Fiscale ______________________________</w:t>
      </w:r>
    </w:p>
    <w:p w14:paraId="04763BEF" w14:textId="6D264BB9" w:rsidR="00017C9B" w:rsidRPr="00196E92" w:rsidRDefault="00017C9B" w:rsidP="00017C9B">
      <w:pPr>
        <w:spacing w:line="360" w:lineRule="auto"/>
        <w:jc w:val="both"/>
        <w:rPr>
          <w:lang w:val="it-IT"/>
        </w:rPr>
      </w:pPr>
      <w:r w:rsidRPr="00196E92">
        <w:rPr>
          <w:lang w:val="it-IT"/>
        </w:rPr>
        <w:t>Nome ______________________________ Cognome ______________________________ Luogo e data di nascita ______________________________ Residenza ______________________________ Codice Fiscale ______________________________</w:t>
      </w:r>
    </w:p>
    <w:p w14:paraId="2B298DF1" w14:textId="77777777" w:rsidR="00017C9B" w:rsidRPr="00196E92" w:rsidRDefault="00017C9B" w:rsidP="00017C9B">
      <w:pPr>
        <w:spacing w:line="360" w:lineRule="auto"/>
        <w:jc w:val="both"/>
        <w:rPr>
          <w:lang w:val="it-IT"/>
        </w:rPr>
      </w:pPr>
    </w:p>
    <w:p w14:paraId="5989EE86" w14:textId="77777777" w:rsidR="00456BEB" w:rsidRPr="00196E92" w:rsidRDefault="002F0FB9" w:rsidP="00017C9B">
      <w:pPr>
        <w:spacing w:line="360" w:lineRule="auto"/>
        <w:jc w:val="both"/>
        <w:rPr>
          <w:b/>
          <w:bCs/>
          <w:lang w:val="it-IT"/>
        </w:rPr>
      </w:pPr>
      <w:r w:rsidRPr="00196E92">
        <w:rPr>
          <w:b/>
          <w:bCs/>
          <w:lang w:val="it-IT"/>
        </w:rPr>
        <w:t>COLLEGIO SINDACALE (sindaci effettivi e supplenti)</w:t>
      </w:r>
    </w:p>
    <w:p w14:paraId="0046108B" w14:textId="595DB4FD" w:rsidR="00017C9B" w:rsidRPr="00196E92" w:rsidRDefault="00017C9B" w:rsidP="00017C9B">
      <w:pPr>
        <w:spacing w:line="360" w:lineRule="auto"/>
        <w:jc w:val="both"/>
        <w:rPr>
          <w:lang w:val="it-IT"/>
        </w:rPr>
      </w:pPr>
      <w:r w:rsidRPr="00196E92">
        <w:rPr>
          <w:lang w:val="it-IT"/>
        </w:rPr>
        <w:t>Nome ______________________________ Cognome ______________________________ Luogo e data di nascita ______________________________ Residenza ______________________________ Codice Fiscale ______________________________</w:t>
      </w:r>
    </w:p>
    <w:p w14:paraId="1AF55607" w14:textId="56AD4B99" w:rsidR="00017C9B" w:rsidRPr="00196E92" w:rsidRDefault="00017C9B" w:rsidP="00017C9B">
      <w:pPr>
        <w:spacing w:line="360" w:lineRule="auto"/>
        <w:jc w:val="both"/>
        <w:rPr>
          <w:lang w:val="it-IT"/>
        </w:rPr>
      </w:pPr>
      <w:r w:rsidRPr="00196E92">
        <w:rPr>
          <w:lang w:val="it-IT"/>
        </w:rPr>
        <w:t>Nome ______________________________ Cognome ______________________________ Luogo e data di nascita ______________________________ Residenza ______________________________ Codice Fiscale ______________________________</w:t>
      </w:r>
    </w:p>
    <w:p w14:paraId="50F2007E" w14:textId="3237FDA4" w:rsidR="00017C9B" w:rsidRPr="00196E92" w:rsidRDefault="00017C9B" w:rsidP="00017C9B">
      <w:pPr>
        <w:spacing w:line="360" w:lineRule="auto"/>
        <w:jc w:val="both"/>
        <w:rPr>
          <w:lang w:val="it-IT"/>
        </w:rPr>
      </w:pPr>
      <w:r w:rsidRPr="00196E92">
        <w:rPr>
          <w:lang w:val="it-IT"/>
        </w:rPr>
        <w:t>Nome ______________________________ Cognome ______________________________ Luogo e data di nascita ______________________________ Residenza ______________________________ Codice Fiscale ______________________________</w:t>
      </w:r>
    </w:p>
    <w:p w14:paraId="194C0E50" w14:textId="77777777" w:rsidR="00702F4B" w:rsidRPr="00196E92" w:rsidRDefault="00702F4B" w:rsidP="00017C9B">
      <w:pPr>
        <w:spacing w:line="360" w:lineRule="auto"/>
        <w:jc w:val="both"/>
        <w:rPr>
          <w:b/>
          <w:bCs/>
          <w:lang w:val="it-IT"/>
        </w:rPr>
      </w:pPr>
    </w:p>
    <w:p w14:paraId="0D789379" w14:textId="535FB267" w:rsidR="00456BEB" w:rsidRPr="00196E92" w:rsidRDefault="002F0FB9" w:rsidP="00017C9B">
      <w:pPr>
        <w:spacing w:line="360" w:lineRule="auto"/>
        <w:jc w:val="both"/>
        <w:rPr>
          <w:b/>
          <w:bCs/>
          <w:lang w:val="it-IT"/>
        </w:rPr>
      </w:pPr>
      <w:r w:rsidRPr="00196E92">
        <w:rPr>
          <w:b/>
          <w:bCs/>
          <w:lang w:val="it-IT"/>
        </w:rPr>
        <w:t>COMPONENTI ORGANISMO DI VIGILANZA (OVE PREVISTO)</w:t>
      </w:r>
    </w:p>
    <w:p w14:paraId="351FDB8C" w14:textId="7B2EC854" w:rsidR="00017C9B" w:rsidRPr="00196E92" w:rsidRDefault="00017C9B" w:rsidP="00017C9B">
      <w:pPr>
        <w:spacing w:line="360" w:lineRule="auto"/>
        <w:jc w:val="both"/>
        <w:rPr>
          <w:lang w:val="it-IT"/>
        </w:rPr>
      </w:pPr>
      <w:r w:rsidRPr="00196E92">
        <w:rPr>
          <w:lang w:val="it-IT"/>
        </w:rPr>
        <w:t>Nome ______________________________ Cognome ______________________________ Luogo e data di nascita ______________________________ Residenza ______________________________ Codice Fiscale ______________________________</w:t>
      </w:r>
    </w:p>
    <w:p w14:paraId="22365DA2" w14:textId="2430C380" w:rsidR="00017C9B" w:rsidRPr="00196E92" w:rsidRDefault="00017C9B" w:rsidP="00017C9B">
      <w:pPr>
        <w:spacing w:line="360" w:lineRule="auto"/>
        <w:jc w:val="both"/>
        <w:rPr>
          <w:lang w:val="it-IT"/>
        </w:rPr>
      </w:pPr>
      <w:r w:rsidRPr="00196E92">
        <w:rPr>
          <w:lang w:val="it-IT"/>
        </w:rPr>
        <w:lastRenderedPageBreak/>
        <w:t>Nome ______________________________ Cognome ______________________________ Luogo e data di nascita ______________________________ Residenza ______________________________ Codice Fiscale ______________________________</w:t>
      </w:r>
    </w:p>
    <w:p w14:paraId="1AB2C62D" w14:textId="5E896AD8" w:rsidR="00017C9B" w:rsidRPr="00196E92" w:rsidRDefault="00017C9B" w:rsidP="00017C9B">
      <w:pPr>
        <w:spacing w:line="360" w:lineRule="auto"/>
        <w:jc w:val="both"/>
        <w:rPr>
          <w:lang w:val="it-IT"/>
        </w:rPr>
      </w:pPr>
      <w:r w:rsidRPr="00196E92">
        <w:rPr>
          <w:lang w:val="it-IT"/>
        </w:rPr>
        <w:t>Nome ______________________________ Cognome ______________________________ Luogo e data di nascita ______________________________ Residenza ______________________________ Codice Fiscale ______________________________</w:t>
      </w:r>
    </w:p>
    <w:p w14:paraId="51575B02" w14:textId="77777777" w:rsidR="00456BEB" w:rsidRPr="00196E92" w:rsidRDefault="002F0FB9" w:rsidP="00017C9B">
      <w:pPr>
        <w:spacing w:line="360" w:lineRule="auto"/>
        <w:jc w:val="both"/>
        <w:rPr>
          <w:b/>
          <w:bCs/>
          <w:lang w:val="it-IT"/>
        </w:rPr>
      </w:pPr>
      <w:r w:rsidRPr="00196E92">
        <w:rPr>
          <w:b/>
          <w:bCs/>
          <w:lang w:val="it-IT"/>
        </w:rPr>
        <w:t>SOCIO DI MAGGIORANZA O SOCIO UNICO (NELLE SOLE SOCIETA’ DI CAPITALI O COOPERATIVE DI NUMERO PARI O INFERIORI A 4 O NELLE SOCIETA’ CON SOCIO UNICO)</w:t>
      </w:r>
    </w:p>
    <w:p w14:paraId="1F4B3FC2" w14:textId="213AE755" w:rsidR="00456BEB" w:rsidRPr="00196E92" w:rsidRDefault="002F0FB9" w:rsidP="00017C9B">
      <w:pPr>
        <w:spacing w:line="360" w:lineRule="auto"/>
        <w:jc w:val="both"/>
        <w:rPr>
          <w:lang w:val="it-IT"/>
        </w:rPr>
      </w:pPr>
      <w:r w:rsidRPr="00196E92">
        <w:rPr>
          <w:lang w:val="it-IT"/>
        </w:rPr>
        <w:t xml:space="preserve">Nome </w:t>
      </w:r>
      <w:r w:rsidR="00017C9B" w:rsidRPr="00196E92">
        <w:rPr>
          <w:lang w:val="it-IT"/>
        </w:rPr>
        <w:t>______________________________</w:t>
      </w:r>
      <w:r w:rsidRPr="00196E92">
        <w:rPr>
          <w:lang w:val="it-IT"/>
        </w:rPr>
        <w:t xml:space="preserve"> Cognome </w:t>
      </w:r>
      <w:r w:rsidR="00017C9B" w:rsidRPr="00196E92">
        <w:rPr>
          <w:lang w:val="it-IT"/>
        </w:rPr>
        <w:t>______________________________</w:t>
      </w:r>
      <w:r w:rsidRPr="00196E92">
        <w:rPr>
          <w:lang w:val="it-IT"/>
        </w:rPr>
        <w:t xml:space="preserve"> Luogo e data di nascita </w:t>
      </w:r>
      <w:r w:rsidR="00017C9B" w:rsidRPr="00196E92">
        <w:rPr>
          <w:lang w:val="it-IT"/>
        </w:rPr>
        <w:t>______________________________</w:t>
      </w:r>
      <w:r w:rsidRPr="00196E92">
        <w:rPr>
          <w:lang w:val="it-IT"/>
        </w:rPr>
        <w:t xml:space="preserve"> Residenza </w:t>
      </w:r>
      <w:r w:rsidR="00017C9B" w:rsidRPr="00196E92">
        <w:rPr>
          <w:lang w:val="it-IT"/>
        </w:rPr>
        <w:t>______________________________</w:t>
      </w:r>
      <w:r w:rsidRPr="00196E92">
        <w:rPr>
          <w:lang w:val="it-IT"/>
        </w:rPr>
        <w:t xml:space="preserve"> Codice Fiscale </w:t>
      </w:r>
      <w:r w:rsidR="00017C9B" w:rsidRPr="00196E92">
        <w:rPr>
          <w:lang w:val="it-IT"/>
        </w:rPr>
        <w:t>______________________________</w:t>
      </w:r>
    </w:p>
    <w:p w14:paraId="24D9BBC3" w14:textId="77777777" w:rsidR="00456BEB" w:rsidRPr="00196E92" w:rsidRDefault="002F0FB9" w:rsidP="00017C9B">
      <w:pPr>
        <w:spacing w:line="360" w:lineRule="auto"/>
        <w:jc w:val="both"/>
        <w:rPr>
          <w:b/>
          <w:bCs/>
          <w:lang w:val="it-IT"/>
        </w:rPr>
      </w:pPr>
      <w:r w:rsidRPr="00196E92">
        <w:rPr>
          <w:b/>
          <w:bCs/>
          <w:lang w:val="it-IT"/>
        </w:rPr>
        <w:t>DIRETTORE TECNICO (OVE PREVISTI)</w:t>
      </w:r>
    </w:p>
    <w:p w14:paraId="5004E9DA" w14:textId="49FCD0F0" w:rsidR="00456BEB" w:rsidRPr="00196E92" w:rsidRDefault="002F0FB9" w:rsidP="00017C9B">
      <w:pPr>
        <w:spacing w:line="360" w:lineRule="auto"/>
        <w:jc w:val="both"/>
        <w:rPr>
          <w:lang w:val="it-IT"/>
        </w:rPr>
      </w:pPr>
      <w:r w:rsidRPr="00196E92">
        <w:rPr>
          <w:lang w:val="it-IT"/>
        </w:rPr>
        <w:t xml:space="preserve">Nome </w:t>
      </w:r>
      <w:r w:rsidR="00017C9B" w:rsidRPr="00196E92">
        <w:rPr>
          <w:lang w:val="it-IT"/>
        </w:rPr>
        <w:t>______________________________</w:t>
      </w:r>
      <w:r w:rsidRPr="00196E92">
        <w:rPr>
          <w:lang w:val="it-IT"/>
        </w:rPr>
        <w:t xml:space="preserve"> Cognome </w:t>
      </w:r>
      <w:r w:rsidR="00017C9B" w:rsidRPr="00196E92">
        <w:rPr>
          <w:lang w:val="it-IT"/>
        </w:rPr>
        <w:t>______________________________</w:t>
      </w:r>
      <w:r w:rsidRPr="00196E92">
        <w:rPr>
          <w:lang w:val="it-IT"/>
        </w:rPr>
        <w:t xml:space="preserve"> Luogo e data di nascita </w:t>
      </w:r>
      <w:r w:rsidR="00017C9B" w:rsidRPr="00196E92">
        <w:rPr>
          <w:lang w:val="it-IT"/>
        </w:rPr>
        <w:t>______________________________</w:t>
      </w:r>
      <w:r w:rsidRPr="00196E92">
        <w:rPr>
          <w:lang w:val="it-IT"/>
        </w:rPr>
        <w:t xml:space="preserve"> Residenza </w:t>
      </w:r>
      <w:r w:rsidR="00017C9B" w:rsidRPr="00196E92">
        <w:rPr>
          <w:lang w:val="it-IT"/>
        </w:rPr>
        <w:t>______________________________</w:t>
      </w:r>
      <w:r w:rsidRPr="00196E92">
        <w:rPr>
          <w:lang w:val="it-IT"/>
        </w:rPr>
        <w:t xml:space="preserve"> Codice Fiscale </w:t>
      </w:r>
      <w:r w:rsidR="00017C9B" w:rsidRPr="00196E92">
        <w:rPr>
          <w:lang w:val="it-IT"/>
        </w:rPr>
        <w:t>______________________________</w:t>
      </w:r>
    </w:p>
    <w:p w14:paraId="678C2B02" w14:textId="77777777" w:rsidR="00456BEB" w:rsidRPr="00196E92" w:rsidRDefault="002F0FB9" w:rsidP="00017C9B">
      <w:pPr>
        <w:spacing w:line="360" w:lineRule="auto"/>
        <w:jc w:val="both"/>
        <w:rPr>
          <w:lang w:val="it-IT"/>
        </w:rPr>
      </w:pPr>
      <w:r w:rsidRPr="00196E92">
        <w:rPr>
          <w:lang w:val="it-IT"/>
        </w:rPr>
        <w:t>Dichiara altresì che l’impresa gode del pieno e libero esercizio dei propri diritti, non è in stato di liquidazione, fallimento o concordato preventivo, non ha in corso alcuna procedura dalla legge fallimentare e tali procedure non si sono verificate nel quinquennio antecedente la data odierna.</w:t>
      </w:r>
    </w:p>
    <w:p w14:paraId="075ACB44" w14:textId="77777777" w:rsidR="00456BEB" w:rsidRPr="00196E92" w:rsidRDefault="00456BEB" w:rsidP="00017C9B">
      <w:pPr>
        <w:spacing w:line="360" w:lineRule="auto"/>
        <w:jc w:val="both"/>
        <w:rPr>
          <w:lang w:val="it-IT"/>
        </w:rPr>
      </w:pPr>
    </w:p>
    <w:tbl>
      <w:tblPr>
        <w:tblStyle w:val="Grigliatabella"/>
        <w:tblW w:w="9918" w:type="dxa"/>
        <w:tblLook w:val="04A0" w:firstRow="1" w:lastRow="0" w:firstColumn="1" w:lastColumn="0" w:noHBand="0" w:noVBand="1"/>
      </w:tblPr>
      <w:tblGrid>
        <w:gridCol w:w="1019"/>
        <w:gridCol w:w="8899"/>
      </w:tblGrid>
      <w:tr w:rsidR="00017C9B" w:rsidRPr="00017C9B" w14:paraId="02772ED9" w14:textId="77777777" w:rsidTr="00702F4B">
        <w:tc>
          <w:tcPr>
            <w:tcW w:w="1019" w:type="dxa"/>
          </w:tcPr>
          <w:p w14:paraId="41349385" w14:textId="77777777" w:rsidR="00456BEB" w:rsidRPr="00017C9B" w:rsidRDefault="002F0FB9" w:rsidP="00017C9B">
            <w:pPr>
              <w:spacing w:line="360" w:lineRule="auto"/>
              <w:jc w:val="both"/>
            </w:pPr>
            <w:r w:rsidRPr="00017C9B">
              <w:t>LUOGO</w:t>
            </w:r>
          </w:p>
        </w:tc>
        <w:tc>
          <w:tcPr>
            <w:tcW w:w="8899" w:type="dxa"/>
          </w:tcPr>
          <w:p w14:paraId="190C286A" w14:textId="57697A46" w:rsidR="00456BEB" w:rsidRPr="00017C9B" w:rsidRDefault="00456BEB" w:rsidP="00017C9B">
            <w:pPr>
              <w:spacing w:line="360" w:lineRule="auto"/>
              <w:jc w:val="both"/>
            </w:pPr>
          </w:p>
        </w:tc>
      </w:tr>
      <w:tr w:rsidR="00702F4B" w:rsidRPr="00017C9B" w14:paraId="5EB44625" w14:textId="77777777" w:rsidTr="00702F4B">
        <w:tc>
          <w:tcPr>
            <w:tcW w:w="1019" w:type="dxa"/>
          </w:tcPr>
          <w:p w14:paraId="314CE11F" w14:textId="77777777" w:rsidR="00456BEB" w:rsidRPr="00017C9B" w:rsidRDefault="002F0FB9" w:rsidP="00017C9B">
            <w:pPr>
              <w:spacing w:line="360" w:lineRule="auto"/>
              <w:jc w:val="both"/>
            </w:pPr>
            <w:r w:rsidRPr="00017C9B">
              <w:t>DATA</w:t>
            </w:r>
          </w:p>
        </w:tc>
        <w:tc>
          <w:tcPr>
            <w:tcW w:w="8899" w:type="dxa"/>
          </w:tcPr>
          <w:p w14:paraId="6D653522" w14:textId="0484A5AD" w:rsidR="00456BEB" w:rsidRPr="00017C9B" w:rsidRDefault="00456BEB" w:rsidP="00017C9B">
            <w:pPr>
              <w:spacing w:line="360" w:lineRule="auto"/>
              <w:jc w:val="both"/>
            </w:pPr>
          </w:p>
        </w:tc>
      </w:tr>
    </w:tbl>
    <w:p w14:paraId="44F3EFC1" w14:textId="77777777" w:rsidR="00456BEB" w:rsidRPr="00017C9B" w:rsidRDefault="00456BEB" w:rsidP="00017C9B">
      <w:pPr>
        <w:spacing w:line="360" w:lineRule="auto"/>
        <w:jc w:val="both"/>
      </w:pPr>
    </w:p>
    <w:p w14:paraId="5D4191AF" w14:textId="77777777" w:rsidR="00456BEB" w:rsidRPr="00017C9B" w:rsidRDefault="002F0FB9" w:rsidP="00017C9B">
      <w:pPr>
        <w:spacing w:line="360" w:lineRule="auto"/>
        <w:ind w:left="5760"/>
        <w:jc w:val="both"/>
      </w:pPr>
      <w:r w:rsidRPr="00017C9B">
        <w:t>IL TITOLARE/LEGALE RAPPRESENTANTE</w:t>
      </w:r>
    </w:p>
    <w:p w14:paraId="377EC6DC" w14:textId="3B0B66B5" w:rsidR="00456BEB" w:rsidRPr="00017C9B" w:rsidRDefault="00017C9B" w:rsidP="00017C9B">
      <w:pPr>
        <w:spacing w:line="360" w:lineRule="auto"/>
        <w:ind w:left="5760"/>
        <w:jc w:val="both"/>
      </w:pPr>
      <w:r w:rsidRPr="00017C9B">
        <w:t>___________________________________________________</w:t>
      </w:r>
    </w:p>
    <w:sectPr w:rsidR="00456BEB" w:rsidRPr="00017C9B" w:rsidSect="00017C9B">
      <w:headerReference w:type="default" r:id="rId8"/>
      <w:pgSz w:w="12240" w:h="15840"/>
      <w:pgMar w:top="1417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2D13AE" w14:textId="77777777" w:rsidR="00C24D54" w:rsidRDefault="00C24D54" w:rsidP="00017C9B">
      <w:pPr>
        <w:spacing w:after="0" w:line="240" w:lineRule="auto"/>
      </w:pPr>
      <w:r>
        <w:separator/>
      </w:r>
    </w:p>
  </w:endnote>
  <w:endnote w:type="continuationSeparator" w:id="0">
    <w:p w14:paraId="5E45057E" w14:textId="77777777" w:rsidR="00C24D54" w:rsidRDefault="00C24D54" w:rsidP="00017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D19AEE" w14:textId="77777777" w:rsidR="00C24D54" w:rsidRDefault="00C24D54" w:rsidP="00017C9B">
      <w:pPr>
        <w:spacing w:after="0" w:line="240" w:lineRule="auto"/>
      </w:pPr>
      <w:r>
        <w:separator/>
      </w:r>
    </w:p>
  </w:footnote>
  <w:footnote w:type="continuationSeparator" w:id="0">
    <w:p w14:paraId="6B7D0F2B" w14:textId="77777777" w:rsidR="00C24D54" w:rsidRDefault="00C24D54" w:rsidP="00017C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385C9E" w14:textId="25E2D859" w:rsidR="00017C9B" w:rsidRDefault="002F0FB9" w:rsidP="002F0FB9">
    <w:pPr>
      <w:pStyle w:val="Intestazione"/>
      <w:jc w:val="center"/>
    </w:pPr>
    <w:r>
      <w:rPr>
        <w:noProof/>
      </w:rPr>
      <w:drawing>
        <wp:inline distT="0" distB="0" distL="0" distR="0" wp14:anchorId="549FD59A" wp14:editId="78E936A9">
          <wp:extent cx="5468620" cy="1000125"/>
          <wp:effectExtent l="0" t="0" r="0" b="9525"/>
          <wp:docPr id="187548994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8620" cy="1000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A73667A" w14:textId="77777777" w:rsidR="00017C9B" w:rsidRDefault="00017C9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47174529">
    <w:abstractNumId w:val="8"/>
  </w:num>
  <w:num w:numId="2" w16cid:durableId="750154021">
    <w:abstractNumId w:val="6"/>
  </w:num>
  <w:num w:numId="3" w16cid:durableId="1263535751">
    <w:abstractNumId w:val="5"/>
  </w:num>
  <w:num w:numId="4" w16cid:durableId="1734309096">
    <w:abstractNumId w:val="4"/>
  </w:num>
  <w:num w:numId="5" w16cid:durableId="472061239">
    <w:abstractNumId w:val="7"/>
  </w:num>
  <w:num w:numId="6" w16cid:durableId="1555509528">
    <w:abstractNumId w:val="3"/>
  </w:num>
  <w:num w:numId="7" w16cid:durableId="297106145">
    <w:abstractNumId w:val="2"/>
  </w:num>
  <w:num w:numId="8" w16cid:durableId="1374502354">
    <w:abstractNumId w:val="1"/>
  </w:num>
  <w:num w:numId="9" w16cid:durableId="16055330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17C9B"/>
    <w:rsid w:val="00034616"/>
    <w:rsid w:val="0006063C"/>
    <w:rsid w:val="0015074B"/>
    <w:rsid w:val="00164EB7"/>
    <w:rsid w:val="00196E92"/>
    <w:rsid w:val="0029639D"/>
    <w:rsid w:val="002F0FB9"/>
    <w:rsid w:val="00322CD5"/>
    <w:rsid w:val="00326F90"/>
    <w:rsid w:val="003E2D48"/>
    <w:rsid w:val="00456BEB"/>
    <w:rsid w:val="00702F4B"/>
    <w:rsid w:val="00853BF2"/>
    <w:rsid w:val="00991C96"/>
    <w:rsid w:val="00A746A8"/>
    <w:rsid w:val="00AA1D8D"/>
    <w:rsid w:val="00B47730"/>
    <w:rsid w:val="00C24D54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CFABF1C"/>
  <w14:defaultImageDpi w14:val="300"/>
  <w15:docId w15:val="{4DEEA911-9670-41B5-BB2D-CF671A1E4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C693F"/>
  </w:style>
  <w:style w:type="paragraph" w:styleId="Titolo1">
    <w:name w:val="heading 1"/>
    <w:basedOn w:val="Normale"/>
    <w:next w:val="Normale"/>
    <w:link w:val="Titolo1Carattere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18BF"/>
  </w:style>
  <w:style w:type="paragraph" w:styleId="Pidipagina">
    <w:name w:val="footer"/>
    <w:basedOn w:val="Normale"/>
    <w:link w:val="Pidipagina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18BF"/>
  </w:style>
  <w:style w:type="paragraph" w:styleId="Nessunaspaziatura">
    <w:name w:val="No Spacing"/>
    <w:uiPriority w:val="1"/>
    <w:qFormat/>
    <w:rsid w:val="00FC693F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FC693F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unhideWhenUsed/>
    <w:rsid w:val="00AA1D8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A1D8D"/>
  </w:style>
  <w:style w:type="paragraph" w:styleId="Corpodeltesto2">
    <w:name w:val="Body Text 2"/>
    <w:basedOn w:val="Normale"/>
    <w:link w:val="Corpodeltesto2Carattere"/>
    <w:uiPriority w:val="99"/>
    <w:unhideWhenUsed/>
    <w:rsid w:val="00AA1D8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A1D8D"/>
  </w:style>
  <w:style w:type="paragraph" w:styleId="Corpodeltesto3">
    <w:name w:val="Body Text 3"/>
    <w:basedOn w:val="Normale"/>
    <w:link w:val="Corpodeltesto3Carattere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AA1D8D"/>
    <w:rPr>
      <w:sz w:val="16"/>
      <w:szCs w:val="16"/>
    </w:rPr>
  </w:style>
  <w:style w:type="paragraph" w:styleId="Elenco">
    <w:name w:val="List"/>
    <w:basedOn w:val="Normale"/>
    <w:uiPriority w:val="99"/>
    <w:unhideWhenUsed/>
    <w:rsid w:val="00AA1D8D"/>
    <w:pPr>
      <w:ind w:left="360" w:hanging="360"/>
      <w:contextualSpacing/>
    </w:pPr>
  </w:style>
  <w:style w:type="paragraph" w:styleId="Elenco2">
    <w:name w:val="List 2"/>
    <w:basedOn w:val="Normale"/>
    <w:uiPriority w:val="99"/>
    <w:unhideWhenUsed/>
    <w:rsid w:val="00326F90"/>
    <w:pPr>
      <w:ind w:left="720" w:hanging="360"/>
      <w:contextualSpacing/>
    </w:pPr>
  </w:style>
  <w:style w:type="paragraph" w:styleId="Elenco3">
    <w:name w:val="List 3"/>
    <w:basedOn w:val="Normale"/>
    <w:uiPriority w:val="99"/>
    <w:unhideWhenUsed/>
    <w:rsid w:val="00326F90"/>
    <w:pPr>
      <w:ind w:left="1080" w:hanging="360"/>
      <w:contextualSpacing/>
    </w:pPr>
  </w:style>
  <w:style w:type="paragraph" w:styleId="Puntoelenco">
    <w:name w:val="List Bullet"/>
    <w:basedOn w:val="Normale"/>
    <w:uiPriority w:val="99"/>
    <w:unhideWhenUsed/>
    <w:rsid w:val="00326F90"/>
    <w:pPr>
      <w:numPr>
        <w:numId w:val="1"/>
      </w:numPr>
      <w:contextualSpacing/>
    </w:pPr>
  </w:style>
  <w:style w:type="paragraph" w:styleId="Puntoelenco2">
    <w:name w:val="List Bullet 2"/>
    <w:basedOn w:val="Normale"/>
    <w:uiPriority w:val="99"/>
    <w:unhideWhenUsed/>
    <w:rsid w:val="00326F90"/>
    <w:pPr>
      <w:numPr>
        <w:numId w:val="2"/>
      </w:numPr>
      <w:contextualSpacing/>
    </w:pPr>
  </w:style>
  <w:style w:type="paragraph" w:styleId="Puntoelenco3">
    <w:name w:val="List Bullet 3"/>
    <w:basedOn w:val="Normale"/>
    <w:uiPriority w:val="99"/>
    <w:unhideWhenUsed/>
    <w:rsid w:val="00326F90"/>
    <w:pPr>
      <w:numPr>
        <w:numId w:val="3"/>
      </w:numPr>
      <w:contextualSpacing/>
    </w:pPr>
  </w:style>
  <w:style w:type="paragraph" w:styleId="Numeroelenco">
    <w:name w:val="List Number"/>
    <w:basedOn w:val="Normale"/>
    <w:uiPriority w:val="99"/>
    <w:unhideWhenUsed/>
    <w:rsid w:val="00326F90"/>
    <w:pPr>
      <w:numPr>
        <w:numId w:val="5"/>
      </w:numPr>
      <w:contextualSpacing/>
    </w:pPr>
  </w:style>
  <w:style w:type="paragraph" w:styleId="Numeroelenco2">
    <w:name w:val="List Number 2"/>
    <w:basedOn w:val="Normale"/>
    <w:uiPriority w:val="99"/>
    <w:unhideWhenUsed/>
    <w:rsid w:val="0029639D"/>
    <w:pPr>
      <w:numPr>
        <w:numId w:val="6"/>
      </w:numPr>
      <w:contextualSpacing/>
    </w:pPr>
  </w:style>
  <w:style w:type="paragraph" w:styleId="Numeroelenco3">
    <w:name w:val="List Number 3"/>
    <w:basedOn w:val="Normale"/>
    <w:uiPriority w:val="99"/>
    <w:unhideWhenUsed/>
    <w:rsid w:val="0029639D"/>
    <w:pPr>
      <w:numPr>
        <w:numId w:val="7"/>
      </w:numPr>
      <w:contextualSpacing/>
    </w:pPr>
  </w:style>
  <w:style w:type="paragraph" w:styleId="Elencocontinua">
    <w:name w:val="List Continue"/>
    <w:basedOn w:val="Normale"/>
    <w:uiPriority w:val="99"/>
    <w:unhideWhenUsed/>
    <w:rsid w:val="0029639D"/>
    <w:pPr>
      <w:spacing w:after="120"/>
      <w:ind w:left="360"/>
      <w:contextualSpacing/>
    </w:pPr>
  </w:style>
  <w:style w:type="paragraph" w:styleId="Elencocontinua2">
    <w:name w:val="List Continue 2"/>
    <w:basedOn w:val="Normale"/>
    <w:uiPriority w:val="99"/>
    <w:unhideWhenUsed/>
    <w:rsid w:val="0029639D"/>
    <w:pPr>
      <w:spacing w:after="120"/>
      <w:ind w:left="720"/>
      <w:contextualSpacing/>
    </w:pPr>
  </w:style>
  <w:style w:type="paragraph" w:styleId="Elencocontinua3">
    <w:name w:val="List Continue 3"/>
    <w:basedOn w:val="Normale"/>
    <w:uiPriority w:val="99"/>
    <w:unhideWhenUsed/>
    <w:rsid w:val="0029639D"/>
    <w:pPr>
      <w:spacing w:after="120"/>
      <w:ind w:left="1080"/>
      <w:contextualSpacing/>
    </w:pPr>
  </w:style>
  <w:style w:type="paragraph" w:styleId="Testomacro">
    <w:name w:val="macro"/>
    <w:link w:val="TestomacroCarattere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rsid w:val="0029639D"/>
    <w:rPr>
      <w:rFonts w:ascii="Courier" w:hAnsi="Courier"/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693F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693F"/>
    <w:rPr>
      <w:i/>
      <w:iCs/>
      <w:color w:val="000000" w:themeColor="tex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Enfasigrassetto">
    <w:name w:val="Strong"/>
    <w:basedOn w:val="Carpredefinitoparagrafo"/>
    <w:uiPriority w:val="22"/>
    <w:qFormat/>
    <w:rsid w:val="00FC693F"/>
    <w:rPr>
      <w:b/>
      <w:bCs/>
    </w:rPr>
  </w:style>
  <w:style w:type="character" w:styleId="Enfasicorsivo">
    <w:name w:val="Emphasis"/>
    <w:basedOn w:val="Carpredefinitoparagrafo"/>
    <w:uiPriority w:val="20"/>
    <w:qFormat/>
    <w:rsid w:val="00FC693F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693F"/>
    <w:rPr>
      <w:b/>
      <w:bCs/>
      <w:i/>
      <w:iCs/>
      <w:color w:val="4F81BD" w:themeColor="accent1"/>
    </w:rPr>
  </w:style>
  <w:style w:type="character" w:styleId="Enfasidelicata">
    <w:name w:val="Subtle Emphasis"/>
    <w:basedOn w:val="Carpredefinitoparagrafo"/>
    <w:uiPriority w:val="19"/>
    <w:qFormat/>
    <w:rsid w:val="00FC693F"/>
    <w:rPr>
      <w:i/>
      <w:iCs/>
      <w:color w:val="808080" w:themeColor="text1" w:themeTint="7F"/>
    </w:rPr>
  </w:style>
  <w:style w:type="character" w:styleId="Enfasiintensa">
    <w:name w:val="Intense Emphasis"/>
    <w:basedOn w:val="Carpredefinitoparagrafo"/>
    <w:uiPriority w:val="21"/>
    <w:qFormat/>
    <w:rsid w:val="00FC693F"/>
    <w:rPr>
      <w:b/>
      <w:bCs/>
      <w:i/>
      <w:iCs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/>
    <w:rsid w:val="00FC693F"/>
    <w:rPr>
      <w:smallCaps/>
      <w:color w:val="C0504D" w:themeColor="accent2"/>
      <w:u w:val="single"/>
    </w:rPr>
  </w:style>
  <w:style w:type="character" w:styleId="Riferimentointenso">
    <w:name w:val="Intense Reference"/>
    <w:basedOn w:val="Carpredefinitoparagraf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FC693F"/>
    <w:rPr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FC693F"/>
    <w:pPr>
      <w:outlineLvl w:val="9"/>
    </w:pPr>
  </w:style>
  <w:style w:type="table" w:styleId="Grigliatabella">
    <w:name w:val="Table Grid"/>
    <w:basedOn w:val="Tabellanorma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fondochiaro">
    <w:name w:val="Light Shading"/>
    <w:basedOn w:val="Tabellanorma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fondochiaro-Colore5">
    <w:name w:val="Light Shading Accent 5"/>
    <w:basedOn w:val="Tabellanorma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fondochiaro-Colore6">
    <w:name w:val="Light Shading Accent 6"/>
    <w:basedOn w:val="Tabellanorma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Elencochiaro">
    <w:name w:val="Light List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-Colore1">
    <w:name w:val="Light List Accent 1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Elencochiaro-Colore2">
    <w:name w:val="Light List Accent 2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Elencochiaro-Colore3">
    <w:name w:val="Light List Accent 3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Elencochiaro-Colore4">
    <w:name w:val="Light List Accent 4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Elencochiaro-Colore5">
    <w:name w:val="Light List Accent 5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Elencochiaro-Colore6">
    <w:name w:val="Light List Accent 6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gliachiara">
    <w:name w:val="Light Grid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1">
    <w:name w:val="Light Grid Accent 1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fondomedio1">
    <w:name w:val="Medium Shading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1">
    <w:name w:val="Medium Shading 1 Accent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">
    <w:name w:val="Medium Shading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1">
    <w:name w:val="Medium Shading 2 Accent 1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Elencomedio1">
    <w:name w:val="Medium Lis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1">
    <w:name w:val="Medium List 1 Accen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Elencomedio1-Colore2">
    <w:name w:val="Medium List 1 Accent 2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Elencomedio1-Colore3">
    <w:name w:val="Medium List 1 Accent 3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Elencomedio1-Colore4">
    <w:name w:val="Medium List 1 Accent 4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Elencomedio1-Colore5">
    <w:name w:val="Medium List 1 Accent 5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Elencomedio1-Colore6">
    <w:name w:val="Medium List 1 Accent 6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Elencomedio2">
    <w:name w:val="Medium Lis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1">
    <w:name w:val="Medium Grid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gliamedia2">
    <w:name w:val="Medium Grid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">
    <w:name w:val="Medium Grid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Elencoscuro">
    <w:name w:val="Dark List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Elencoscuro-Colore2">
    <w:name w:val="Dark List Accent 2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Elencoscuro-Colore3">
    <w:name w:val="Dark List Accent 3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Elencoscuro-Colore4">
    <w:name w:val="Dark List Accent 4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Elencoscuro-Colore5">
    <w:name w:val="Dark List Accent 5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Elencoscuro-Colore6">
    <w:name w:val="Dark List Accent 6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fondoacolori">
    <w:name w:val="Colorful Shading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Elencoacolori">
    <w:name w:val="Colorful List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gliaacolori">
    <w:name w:val="Colorful Grid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933</Words>
  <Characters>5322</Characters>
  <Application>Microsoft Office Word</Application>
  <DocSecurity>0</DocSecurity>
  <Lines>44</Lines>
  <Paragraphs>12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6243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GIUSEPPE ROSARIO MAZZEO</cp:lastModifiedBy>
  <cp:revision>6</cp:revision>
  <cp:lastPrinted>2024-07-01T16:00:00Z</cp:lastPrinted>
  <dcterms:created xsi:type="dcterms:W3CDTF">2024-07-01T15:08:00Z</dcterms:created>
  <dcterms:modified xsi:type="dcterms:W3CDTF">2024-12-15T18:48:00Z</dcterms:modified>
  <cp:category/>
</cp:coreProperties>
</file>